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CB46D" w14:textId="3D19460A" w:rsidR="005044B2" w:rsidRDefault="008410B3" w:rsidP="00DD0756">
      <w:pPr>
        <w:pStyle w:val="a8"/>
        <w:pBdr>
          <w:bottom w:val="single" w:sz="8" w:space="9" w:color="4F81BD" w:themeColor="accent1"/>
        </w:pBdr>
        <w:rPr>
          <w:rFonts w:ascii="맑은 고딕" w:eastAsia="맑은 고딕" w:hAnsi="맑은 고딕"/>
          <w:b/>
          <w:bCs/>
          <w:color w:val="auto"/>
          <w:sz w:val="30"/>
          <w:szCs w:val="30"/>
          <w:lang w:eastAsia="ko-KR"/>
        </w:rPr>
      </w:pPr>
      <w:r w:rsidRPr="008410B3">
        <w:rPr>
          <w:rFonts w:ascii="맑은 고딕" w:eastAsia="맑은 고딕" w:hAnsi="맑은 고딕"/>
          <w:b/>
          <w:bCs/>
          <w:color w:val="auto"/>
          <w:sz w:val="30"/>
          <w:szCs w:val="30"/>
          <w:lang w:eastAsia="ko-KR"/>
        </w:rPr>
        <w:t>(</w:t>
      </w:r>
      <w:r w:rsidRPr="008410B3">
        <w:rPr>
          <w:rFonts w:ascii="맑은 고딕" w:eastAsia="맑은 고딕" w:hAnsi="맑은 고딕" w:hint="eastAsia"/>
          <w:b/>
          <w:bCs/>
          <w:color w:val="auto"/>
          <w:sz w:val="30"/>
          <w:szCs w:val="30"/>
          <w:lang w:eastAsia="ko-KR"/>
        </w:rPr>
        <w:t>설비</w:t>
      </w:r>
      <w:r w:rsidRPr="008410B3">
        <w:rPr>
          <w:rFonts w:ascii="맑은 고딕" w:eastAsia="맑은 고딕" w:hAnsi="맑은 고딕"/>
          <w:b/>
          <w:bCs/>
          <w:color w:val="auto"/>
          <w:sz w:val="30"/>
          <w:szCs w:val="30"/>
          <w:lang w:eastAsia="ko-KR"/>
        </w:rPr>
        <w:t>/</w:t>
      </w:r>
      <w:r w:rsidRPr="008410B3">
        <w:rPr>
          <w:rFonts w:ascii="맑은 고딕" w:eastAsia="맑은 고딕" w:hAnsi="맑은 고딕" w:hint="eastAsia"/>
          <w:b/>
          <w:bCs/>
          <w:color w:val="auto"/>
          <w:sz w:val="30"/>
          <w:szCs w:val="30"/>
          <w:lang w:eastAsia="ko-KR"/>
        </w:rPr>
        <w:t>도구</w:t>
      </w:r>
      <w:r w:rsidRPr="008410B3">
        <w:rPr>
          <w:rFonts w:ascii="맑은 고딕" w:eastAsia="맑은 고딕" w:hAnsi="맑은 고딕"/>
          <w:b/>
          <w:bCs/>
          <w:color w:val="auto"/>
          <w:sz w:val="30"/>
          <w:szCs w:val="30"/>
          <w:lang w:eastAsia="ko-KR"/>
        </w:rPr>
        <w:t>)</w:t>
      </w:r>
      <w:r w:rsidRPr="008410B3">
        <w:rPr>
          <w:rFonts w:ascii="맑은 고딕" w:eastAsia="맑은 고딕" w:hAnsi="맑은 고딕" w:hint="eastAsia"/>
          <w:b/>
          <w:bCs/>
          <w:color w:val="auto"/>
          <w:sz w:val="30"/>
          <w:szCs w:val="30"/>
          <w:lang w:eastAsia="ko-KR"/>
        </w:rPr>
        <w:t>플라스틱</w:t>
      </w:r>
      <w:r w:rsidRPr="008410B3">
        <w:rPr>
          <w:rFonts w:ascii="맑은 고딕" w:eastAsia="맑은 고딕" w:hAnsi="맑은 고딕"/>
          <w:b/>
          <w:bCs/>
          <w:color w:val="auto"/>
          <w:sz w:val="30"/>
          <w:szCs w:val="30"/>
          <w:lang w:eastAsia="ko-KR"/>
        </w:rPr>
        <w:t xml:space="preserve"> </w:t>
      </w:r>
      <w:r w:rsidRPr="008410B3">
        <w:rPr>
          <w:rFonts w:ascii="맑은 고딕" w:eastAsia="맑은 고딕" w:hAnsi="맑은 고딕" w:hint="eastAsia"/>
          <w:b/>
          <w:bCs/>
          <w:color w:val="auto"/>
          <w:sz w:val="30"/>
          <w:szCs w:val="30"/>
          <w:lang w:eastAsia="ko-KR"/>
        </w:rPr>
        <w:t>등</w:t>
      </w:r>
      <w:r w:rsidRPr="008410B3">
        <w:rPr>
          <w:rFonts w:ascii="맑은 고딕" w:eastAsia="맑은 고딕" w:hAnsi="맑은 고딕"/>
          <w:b/>
          <w:bCs/>
          <w:color w:val="auto"/>
          <w:sz w:val="30"/>
          <w:szCs w:val="30"/>
          <w:lang w:eastAsia="ko-KR"/>
        </w:rPr>
        <w:t xml:space="preserve"> </w:t>
      </w:r>
      <w:r w:rsidRPr="008410B3">
        <w:rPr>
          <w:rFonts w:ascii="맑은 고딕" w:eastAsia="맑은 고딕" w:hAnsi="맑은 고딕" w:hint="eastAsia"/>
          <w:b/>
          <w:bCs/>
          <w:color w:val="auto"/>
          <w:sz w:val="30"/>
          <w:szCs w:val="30"/>
          <w:lang w:eastAsia="ko-KR"/>
        </w:rPr>
        <w:t>취약재질</w:t>
      </w:r>
      <w:r w:rsidRPr="008410B3">
        <w:rPr>
          <w:rFonts w:ascii="맑은 고딕" w:eastAsia="맑은 고딕" w:hAnsi="맑은 고딕"/>
          <w:b/>
          <w:bCs/>
          <w:color w:val="auto"/>
          <w:sz w:val="30"/>
          <w:szCs w:val="30"/>
          <w:lang w:eastAsia="ko-KR"/>
        </w:rPr>
        <w:t xml:space="preserve"> </w:t>
      </w:r>
      <w:r w:rsidRPr="008410B3">
        <w:rPr>
          <w:rFonts w:ascii="맑은 고딕" w:eastAsia="맑은 고딕" w:hAnsi="맑은 고딕" w:hint="eastAsia"/>
          <w:b/>
          <w:bCs/>
          <w:color w:val="auto"/>
          <w:sz w:val="30"/>
          <w:szCs w:val="30"/>
          <w:lang w:eastAsia="ko-KR"/>
        </w:rPr>
        <w:t>점검일지</w:t>
      </w:r>
    </w:p>
    <w:tbl>
      <w:tblPr>
        <w:tblStyle w:val="af9"/>
        <w:tblW w:w="8642" w:type="dxa"/>
        <w:tblLook w:val="04A0" w:firstRow="1" w:lastRow="0" w:firstColumn="1" w:lastColumn="0" w:noHBand="0" w:noVBand="1"/>
      </w:tblPr>
      <w:tblGrid>
        <w:gridCol w:w="1175"/>
        <w:gridCol w:w="1076"/>
        <w:gridCol w:w="99"/>
        <w:gridCol w:w="1207"/>
        <w:gridCol w:w="773"/>
        <w:gridCol w:w="403"/>
        <w:gridCol w:w="1208"/>
        <w:gridCol w:w="553"/>
        <w:gridCol w:w="853"/>
        <w:gridCol w:w="1295"/>
      </w:tblGrid>
      <w:tr w:rsidR="00DD0756" w:rsidRPr="001012E1" w14:paraId="6560BD3F" w14:textId="77777777" w:rsidTr="00724F24">
        <w:trPr>
          <w:trHeight w:val="456"/>
        </w:trPr>
        <w:tc>
          <w:tcPr>
            <w:tcW w:w="2251" w:type="dxa"/>
            <w:gridSpan w:val="2"/>
            <w:vMerge w:val="restart"/>
            <w:shd w:val="clear" w:color="auto" w:fill="D9D9D9" w:themeFill="background1" w:themeFillShade="D9"/>
          </w:tcPr>
          <w:p w14:paraId="6A776199" w14:textId="77777777" w:rsidR="00DD0756" w:rsidRPr="001012E1" w:rsidRDefault="00DD0756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결재</w:t>
            </w:r>
          </w:p>
        </w:tc>
        <w:tc>
          <w:tcPr>
            <w:tcW w:w="2079" w:type="dxa"/>
            <w:gridSpan w:val="3"/>
            <w:shd w:val="clear" w:color="auto" w:fill="D9D9D9" w:themeFill="background1" w:themeFillShade="D9"/>
          </w:tcPr>
          <w:p w14:paraId="00E81C1A" w14:textId="77777777" w:rsidR="00DD0756" w:rsidRPr="001012E1" w:rsidRDefault="00DD0756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작성</w:t>
            </w:r>
          </w:p>
        </w:tc>
        <w:tc>
          <w:tcPr>
            <w:tcW w:w="2164" w:type="dxa"/>
            <w:gridSpan w:val="3"/>
            <w:shd w:val="clear" w:color="auto" w:fill="D9D9D9" w:themeFill="background1" w:themeFillShade="D9"/>
          </w:tcPr>
          <w:p w14:paraId="638ACC0A" w14:textId="77777777" w:rsidR="00DD0756" w:rsidRPr="001012E1" w:rsidRDefault="00DD0756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검토</w:t>
            </w:r>
          </w:p>
        </w:tc>
        <w:tc>
          <w:tcPr>
            <w:tcW w:w="2148" w:type="dxa"/>
            <w:gridSpan w:val="2"/>
            <w:shd w:val="clear" w:color="auto" w:fill="D9D9D9" w:themeFill="background1" w:themeFillShade="D9"/>
          </w:tcPr>
          <w:p w14:paraId="5EC2771F" w14:textId="77777777" w:rsidR="00DD0756" w:rsidRPr="001012E1" w:rsidRDefault="00DD0756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1012E1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승인</w:t>
            </w:r>
          </w:p>
        </w:tc>
      </w:tr>
      <w:tr w:rsidR="00DD0756" w:rsidRPr="001012E1" w14:paraId="39065125" w14:textId="77777777" w:rsidTr="00724F24">
        <w:trPr>
          <w:trHeight w:val="616"/>
        </w:trPr>
        <w:tc>
          <w:tcPr>
            <w:tcW w:w="2251" w:type="dxa"/>
            <w:gridSpan w:val="2"/>
            <w:vMerge/>
          </w:tcPr>
          <w:p w14:paraId="4B4903AF" w14:textId="77777777" w:rsidR="00DD0756" w:rsidRPr="001012E1" w:rsidRDefault="00DD0756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2079" w:type="dxa"/>
            <w:gridSpan w:val="3"/>
          </w:tcPr>
          <w:p w14:paraId="4B1F3CB2" w14:textId="77777777" w:rsidR="00DD0756" w:rsidRPr="001012E1" w:rsidRDefault="00DD0756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2164" w:type="dxa"/>
            <w:gridSpan w:val="3"/>
          </w:tcPr>
          <w:p w14:paraId="086856A1" w14:textId="77777777" w:rsidR="00DD0756" w:rsidRPr="001012E1" w:rsidRDefault="00DD0756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  <w:tc>
          <w:tcPr>
            <w:tcW w:w="2148" w:type="dxa"/>
            <w:gridSpan w:val="2"/>
          </w:tcPr>
          <w:p w14:paraId="25D0096D" w14:textId="77777777" w:rsidR="00DD0756" w:rsidRPr="001012E1" w:rsidRDefault="00DD0756" w:rsidP="000A764A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</w:p>
        </w:tc>
      </w:tr>
      <w:tr w:rsidR="00724F24" w14:paraId="3FC3F451" w14:textId="77777777" w:rsidTr="00724F24">
        <w:trPr>
          <w:trHeight w:val="582"/>
        </w:trPr>
        <w:tc>
          <w:tcPr>
            <w:tcW w:w="1175" w:type="dxa"/>
            <w:shd w:val="clear" w:color="auto" w:fill="D9D9D9" w:themeFill="background1" w:themeFillShade="D9"/>
          </w:tcPr>
          <w:p w14:paraId="7F60A9C9" w14:textId="77777777" w:rsidR="00DD0756" w:rsidRPr="00724F24" w:rsidRDefault="00DD0756" w:rsidP="00DD0756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724F24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구역</w:t>
            </w:r>
          </w:p>
        </w:tc>
        <w:tc>
          <w:tcPr>
            <w:tcW w:w="1175" w:type="dxa"/>
            <w:gridSpan w:val="2"/>
            <w:shd w:val="clear" w:color="auto" w:fill="D9D9D9" w:themeFill="background1" w:themeFillShade="D9"/>
          </w:tcPr>
          <w:p w14:paraId="3A5E7ADB" w14:textId="77777777" w:rsidR="00DD0756" w:rsidRPr="00724F24" w:rsidRDefault="00DD0756" w:rsidP="00DD0756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724F24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재질</w:t>
            </w:r>
          </w:p>
        </w:tc>
        <w:tc>
          <w:tcPr>
            <w:tcW w:w="1207" w:type="dxa"/>
            <w:shd w:val="clear" w:color="auto" w:fill="D9D9D9" w:themeFill="background1" w:themeFillShade="D9"/>
          </w:tcPr>
          <w:p w14:paraId="559C00B2" w14:textId="77777777" w:rsidR="00DD0756" w:rsidRPr="00724F24" w:rsidRDefault="00DD0756" w:rsidP="00DD0756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724F24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설비/도구</w:t>
            </w:r>
          </w:p>
        </w:tc>
        <w:tc>
          <w:tcPr>
            <w:tcW w:w="1176" w:type="dxa"/>
            <w:gridSpan w:val="2"/>
            <w:shd w:val="clear" w:color="auto" w:fill="D9D9D9" w:themeFill="background1" w:themeFillShade="D9"/>
          </w:tcPr>
          <w:p w14:paraId="5CD37E09" w14:textId="77777777" w:rsidR="00DD0756" w:rsidRPr="00724F24" w:rsidRDefault="00DD0756" w:rsidP="00DD0756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724F24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수량</w:t>
            </w:r>
          </w:p>
        </w:tc>
        <w:tc>
          <w:tcPr>
            <w:tcW w:w="1208" w:type="dxa"/>
            <w:shd w:val="clear" w:color="auto" w:fill="D9D9D9" w:themeFill="background1" w:themeFillShade="D9"/>
          </w:tcPr>
          <w:p w14:paraId="38970326" w14:textId="77777777" w:rsidR="00DD0756" w:rsidRPr="00724F24" w:rsidRDefault="00DD0756" w:rsidP="00DD0756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724F24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파손 여부(O/X)</w:t>
            </w:r>
          </w:p>
        </w:tc>
        <w:tc>
          <w:tcPr>
            <w:tcW w:w="1406" w:type="dxa"/>
            <w:gridSpan w:val="2"/>
            <w:shd w:val="clear" w:color="auto" w:fill="D9D9D9" w:themeFill="background1" w:themeFillShade="D9"/>
          </w:tcPr>
          <w:p w14:paraId="1460A784" w14:textId="77777777" w:rsidR="00DD0756" w:rsidRPr="00724F24" w:rsidRDefault="00DD0756" w:rsidP="00DD0756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724F24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수량 이상여부(O/X)</w:t>
            </w:r>
          </w:p>
        </w:tc>
        <w:tc>
          <w:tcPr>
            <w:tcW w:w="1295" w:type="dxa"/>
            <w:shd w:val="clear" w:color="auto" w:fill="D9D9D9" w:themeFill="background1" w:themeFillShade="D9"/>
          </w:tcPr>
          <w:p w14:paraId="5B073D35" w14:textId="77777777" w:rsidR="00DD0756" w:rsidRPr="00724F24" w:rsidRDefault="00DD0756" w:rsidP="00DD0756">
            <w:pPr>
              <w:jc w:val="center"/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</w:pPr>
            <w:r w:rsidRPr="00724F24">
              <w:rPr>
                <w:rFonts w:ascii="맑은 고딕" w:eastAsia="맑은 고딕" w:hAnsi="맑은 고딕"/>
                <w:b/>
                <w:bCs/>
                <w:sz w:val="18"/>
                <w:szCs w:val="18"/>
              </w:rPr>
              <w:t>특이사항</w:t>
            </w:r>
          </w:p>
        </w:tc>
      </w:tr>
      <w:tr w:rsidR="00724F24" w14:paraId="724B1047" w14:textId="77777777" w:rsidTr="00724F24">
        <w:trPr>
          <w:trHeight w:val="582"/>
        </w:trPr>
        <w:tc>
          <w:tcPr>
            <w:tcW w:w="1175" w:type="dxa"/>
          </w:tcPr>
          <w:p w14:paraId="5B80AE00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175" w:type="dxa"/>
            <w:gridSpan w:val="2"/>
          </w:tcPr>
          <w:p w14:paraId="72A02963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07" w:type="dxa"/>
          </w:tcPr>
          <w:p w14:paraId="0560B0AE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176" w:type="dxa"/>
            <w:gridSpan w:val="2"/>
          </w:tcPr>
          <w:p w14:paraId="6966C479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08" w:type="dxa"/>
          </w:tcPr>
          <w:p w14:paraId="268C37D1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406" w:type="dxa"/>
            <w:gridSpan w:val="2"/>
          </w:tcPr>
          <w:p w14:paraId="6C4608F1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95" w:type="dxa"/>
          </w:tcPr>
          <w:p w14:paraId="55D1F258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</w:tr>
      <w:tr w:rsidR="00724F24" w14:paraId="00ED3CF7" w14:textId="77777777" w:rsidTr="00724F24">
        <w:trPr>
          <w:trHeight w:val="596"/>
        </w:trPr>
        <w:tc>
          <w:tcPr>
            <w:tcW w:w="1175" w:type="dxa"/>
          </w:tcPr>
          <w:p w14:paraId="44BC6CBA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175" w:type="dxa"/>
            <w:gridSpan w:val="2"/>
          </w:tcPr>
          <w:p w14:paraId="0BA3FC02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07" w:type="dxa"/>
          </w:tcPr>
          <w:p w14:paraId="2D078370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176" w:type="dxa"/>
            <w:gridSpan w:val="2"/>
          </w:tcPr>
          <w:p w14:paraId="144A27B2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08" w:type="dxa"/>
          </w:tcPr>
          <w:p w14:paraId="7BE1A07E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406" w:type="dxa"/>
            <w:gridSpan w:val="2"/>
          </w:tcPr>
          <w:p w14:paraId="19D6F0E5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95" w:type="dxa"/>
          </w:tcPr>
          <w:p w14:paraId="65E4430D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</w:tr>
      <w:tr w:rsidR="00724F24" w14:paraId="44787F0D" w14:textId="77777777" w:rsidTr="00724F24">
        <w:trPr>
          <w:trHeight w:val="582"/>
        </w:trPr>
        <w:tc>
          <w:tcPr>
            <w:tcW w:w="1175" w:type="dxa"/>
          </w:tcPr>
          <w:p w14:paraId="28489125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175" w:type="dxa"/>
            <w:gridSpan w:val="2"/>
          </w:tcPr>
          <w:p w14:paraId="02F501E0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07" w:type="dxa"/>
          </w:tcPr>
          <w:p w14:paraId="0C55ADA8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176" w:type="dxa"/>
            <w:gridSpan w:val="2"/>
          </w:tcPr>
          <w:p w14:paraId="4DF3B580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08" w:type="dxa"/>
          </w:tcPr>
          <w:p w14:paraId="1986CFD0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406" w:type="dxa"/>
            <w:gridSpan w:val="2"/>
          </w:tcPr>
          <w:p w14:paraId="63DF291D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95" w:type="dxa"/>
          </w:tcPr>
          <w:p w14:paraId="0339337A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</w:tr>
      <w:tr w:rsidR="00724F24" w14:paraId="30DAB440" w14:textId="77777777" w:rsidTr="00724F24">
        <w:trPr>
          <w:trHeight w:val="582"/>
        </w:trPr>
        <w:tc>
          <w:tcPr>
            <w:tcW w:w="1175" w:type="dxa"/>
          </w:tcPr>
          <w:p w14:paraId="5DAEE440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175" w:type="dxa"/>
            <w:gridSpan w:val="2"/>
          </w:tcPr>
          <w:p w14:paraId="19774385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07" w:type="dxa"/>
          </w:tcPr>
          <w:p w14:paraId="0F65F7BF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176" w:type="dxa"/>
            <w:gridSpan w:val="2"/>
          </w:tcPr>
          <w:p w14:paraId="55DE173A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08" w:type="dxa"/>
          </w:tcPr>
          <w:p w14:paraId="442DF8CB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406" w:type="dxa"/>
            <w:gridSpan w:val="2"/>
          </w:tcPr>
          <w:p w14:paraId="32AE4CBA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95" w:type="dxa"/>
          </w:tcPr>
          <w:p w14:paraId="63C25243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</w:tr>
      <w:tr w:rsidR="00724F24" w14:paraId="7FEBD4F9" w14:textId="77777777" w:rsidTr="00724F24">
        <w:trPr>
          <w:trHeight w:val="582"/>
        </w:trPr>
        <w:tc>
          <w:tcPr>
            <w:tcW w:w="1175" w:type="dxa"/>
          </w:tcPr>
          <w:p w14:paraId="5141C1E8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175" w:type="dxa"/>
            <w:gridSpan w:val="2"/>
          </w:tcPr>
          <w:p w14:paraId="62B8C622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07" w:type="dxa"/>
          </w:tcPr>
          <w:p w14:paraId="6595F2EC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176" w:type="dxa"/>
            <w:gridSpan w:val="2"/>
          </w:tcPr>
          <w:p w14:paraId="44952924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08" w:type="dxa"/>
          </w:tcPr>
          <w:p w14:paraId="29582904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406" w:type="dxa"/>
            <w:gridSpan w:val="2"/>
          </w:tcPr>
          <w:p w14:paraId="362A3740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95" w:type="dxa"/>
          </w:tcPr>
          <w:p w14:paraId="0C965FF4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</w:tr>
      <w:tr w:rsidR="00724F24" w14:paraId="46456F3F" w14:textId="77777777" w:rsidTr="00724F24">
        <w:trPr>
          <w:trHeight w:val="582"/>
        </w:trPr>
        <w:tc>
          <w:tcPr>
            <w:tcW w:w="1175" w:type="dxa"/>
          </w:tcPr>
          <w:p w14:paraId="155663A6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175" w:type="dxa"/>
            <w:gridSpan w:val="2"/>
          </w:tcPr>
          <w:p w14:paraId="2E398F47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07" w:type="dxa"/>
          </w:tcPr>
          <w:p w14:paraId="713A6491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176" w:type="dxa"/>
            <w:gridSpan w:val="2"/>
          </w:tcPr>
          <w:p w14:paraId="6830FD58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08" w:type="dxa"/>
          </w:tcPr>
          <w:p w14:paraId="3A73FDBF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406" w:type="dxa"/>
            <w:gridSpan w:val="2"/>
          </w:tcPr>
          <w:p w14:paraId="0EDA6DFE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95" w:type="dxa"/>
          </w:tcPr>
          <w:p w14:paraId="6CBA6870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</w:tr>
      <w:tr w:rsidR="00724F24" w14:paraId="2DD04680" w14:textId="77777777" w:rsidTr="00724F24">
        <w:trPr>
          <w:trHeight w:val="582"/>
        </w:trPr>
        <w:tc>
          <w:tcPr>
            <w:tcW w:w="1175" w:type="dxa"/>
          </w:tcPr>
          <w:p w14:paraId="70C9A6B7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175" w:type="dxa"/>
            <w:gridSpan w:val="2"/>
          </w:tcPr>
          <w:p w14:paraId="030DAABA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07" w:type="dxa"/>
          </w:tcPr>
          <w:p w14:paraId="3E5B58F1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176" w:type="dxa"/>
            <w:gridSpan w:val="2"/>
          </w:tcPr>
          <w:p w14:paraId="516FF84F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08" w:type="dxa"/>
          </w:tcPr>
          <w:p w14:paraId="4F95C89D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406" w:type="dxa"/>
            <w:gridSpan w:val="2"/>
          </w:tcPr>
          <w:p w14:paraId="403E07AD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95" w:type="dxa"/>
          </w:tcPr>
          <w:p w14:paraId="26B94D1E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</w:tr>
      <w:tr w:rsidR="00724F24" w14:paraId="0A4BFE9E" w14:textId="77777777" w:rsidTr="00724F24">
        <w:trPr>
          <w:trHeight w:val="596"/>
        </w:trPr>
        <w:tc>
          <w:tcPr>
            <w:tcW w:w="1175" w:type="dxa"/>
          </w:tcPr>
          <w:p w14:paraId="2A2D64BC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175" w:type="dxa"/>
            <w:gridSpan w:val="2"/>
          </w:tcPr>
          <w:p w14:paraId="2A7E37AC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07" w:type="dxa"/>
          </w:tcPr>
          <w:p w14:paraId="472A7DE0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176" w:type="dxa"/>
            <w:gridSpan w:val="2"/>
          </w:tcPr>
          <w:p w14:paraId="442BE3A6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08" w:type="dxa"/>
          </w:tcPr>
          <w:p w14:paraId="62C93902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406" w:type="dxa"/>
            <w:gridSpan w:val="2"/>
          </w:tcPr>
          <w:p w14:paraId="5C9CFC88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95" w:type="dxa"/>
          </w:tcPr>
          <w:p w14:paraId="0D90E273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</w:tr>
      <w:tr w:rsidR="00724F24" w14:paraId="22BCF703" w14:textId="77777777" w:rsidTr="00724F24">
        <w:trPr>
          <w:trHeight w:val="582"/>
        </w:trPr>
        <w:tc>
          <w:tcPr>
            <w:tcW w:w="1175" w:type="dxa"/>
          </w:tcPr>
          <w:p w14:paraId="2073A6A7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175" w:type="dxa"/>
            <w:gridSpan w:val="2"/>
          </w:tcPr>
          <w:p w14:paraId="0FCD1170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07" w:type="dxa"/>
          </w:tcPr>
          <w:p w14:paraId="4922B514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176" w:type="dxa"/>
            <w:gridSpan w:val="2"/>
          </w:tcPr>
          <w:p w14:paraId="53898D5E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08" w:type="dxa"/>
          </w:tcPr>
          <w:p w14:paraId="5F012577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406" w:type="dxa"/>
            <w:gridSpan w:val="2"/>
          </w:tcPr>
          <w:p w14:paraId="4A0729A9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95" w:type="dxa"/>
          </w:tcPr>
          <w:p w14:paraId="0FD613A9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</w:tr>
      <w:tr w:rsidR="00724F24" w14:paraId="0C9EB7BF" w14:textId="77777777" w:rsidTr="00724F24">
        <w:trPr>
          <w:trHeight w:val="582"/>
        </w:trPr>
        <w:tc>
          <w:tcPr>
            <w:tcW w:w="1175" w:type="dxa"/>
          </w:tcPr>
          <w:p w14:paraId="465D05E8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175" w:type="dxa"/>
            <w:gridSpan w:val="2"/>
          </w:tcPr>
          <w:p w14:paraId="79B86A9F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07" w:type="dxa"/>
          </w:tcPr>
          <w:p w14:paraId="32DF51B2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176" w:type="dxa"/>
            <w:gridSpan w:val="2"/>
          </w:tcPr>
          <w:p w14:paraId="3C4DDDED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08" w:type="dxa"/>
          </w:tcPr>
          <w:p w14:paraId="124792C9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406" w:type="dxa"/>
            <w:gridSpan w:val="2"/>
          </w:tcPr>
          <w:p w14:paraId="5ED6D9A5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95" w:type="dxa"/>
          </w:tcPr>
          <w:p w14:paraId="73688AB8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</w:tr>
      <w:tr w:rsidR="00DD0756" w14:paraId="3009111A" w14:textId="77777777" w:rsidTr="00724F24">
        <w:trPr>
          <w:trHeight w:val="582"/>
        </w:trPr>
        <w:tc>
          <w:tcPr>
            <w:tcW w:w="1175" w:type="dxa"/>
          </w:tcPr>
          <w:p w14:paraId="07796200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175" w:type="dxa"/>
            <w:gridSpan w:val="2"/>
          </w:tcPr>
          <w:p w14:paraId="56B15917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07" w:type="dxa"/>
          </w:tcPr>
          <w:p w14:paraId="6CB39EF2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176" w:type="dxa"/>
            <w:gridSpan w:val="2"/>
          </w:tcPr>
          <w:p w14:paraId="41E590B7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08" w:type="dxa"/>
          </w:tcPr>
          <w:p w14:paraId="1EED9E6A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406" w:type="dxa"/>
            <w:gridSpan w:val="2"/>
          </w:tcPr>
          <w:p w14:paraId="1CE30B7F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95" w:type="dxa"/>
          </w:tcPr>
          <w:p w14:paraId="4D3CC973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</w:tr>
      <w:tr w:rsidR="00DD0756" w14:paraId="22DEAA73" w14:textId="77777777" w:rsidTr="00724F24">
        <w:trPr>
          <w:trHeight w:val="582"/>
        </w:trPr>
        <w:tc>
          <w:tcPr>
            <w:tcW w:w="1175" w:type="dxa"/>
          </w:tcPr>
          <w:p w14:paraId="1395FFB8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175" w:type="dxa"/>
            <w:gridSpan w:val="2"/>
          </w:tcPr>
          <w:p w14:paraId="7C7FF9BA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07" w:type="dxa"/>
          </w:tcPr>
          <w:p w14:paraId="549C4423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176" w:type="dxa"/>
            <w:gridSpan w:val="2"/>
          </w:tcPr>
          <w:p w14:paraId="09EEDE64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08" w:type="dxa"/>
          </w:tcPr>
          <w:p w14:paraId="2BD6567B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406" w:type="dxa"/>
            <w:gridSpan w:val="2"/>
          </w:tcPr>
          <w:p w14:paraId="58C07058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95" w:type="dxa"/>
          </w:tcPr>
          <w:p w14:paraId="69A2BAA1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</w:tr>
      <w:tr w:rsidR="00DD0756" w14:paraId="3E27A581" w14:textId="77777777" w:rsidTr="00724F24">
        <w:trPr>
          <w:trHeight w:val="582"/>
        </w:trPr>
        <w:tc>
          <w:tcPr>
            <w:tcW w:w="1175" w:type="dxa"/>
          </w:tcPr>
          <w:p w14:paraId="597F9FD9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175" w:type="dxa"/>
            <w:gridSpan w:val="2"/>
          </w:tcPr>
          <w:p w14:paraId="10243AB3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07" w:type="dxa"/>
          </w:tcPr>
          <w:p w14:paraId="58ECA9F6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176" w:type="dxa"/>
            <w:gridSpan w:val="2"/>
          </w:tcPr>
          <w:p w14:paraId="0A412068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08" w:type="dxa"/>
          </w:tcPr>
          <w:p w14:paraId="7F84E7AE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406" w:type="dxa"/>
            <w:gridSpan w:val="2"/>
          </w:tcPr>
          <w:p w14:paraId="28B8FD5E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95" w:type="dxa"/>
          </w:tcPr>
          <w:p w14:paraId="5BDCBC10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</w:tr>
      <w:tr w:rsidR="00DD0756" w14:paraId="57A6BFA2" w14:textId="77777777" w:rsidTr="00724F24">
        <w:trPr>
          <w:trHeight w:val="596"/>
        </w:trPr>
        <w:tc>
          <w:tcPr>
            <w:tcW w:w="1175" w:type="dxa"/>
          </w:tcPr>
          <w:p w14:paraId="7DFF30B3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175" w:type="dxa"/>
            <w:gridSpan w:val="2"/>
          </w:tcPr>
          <w:p w14:paraId="41FC3D3C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07" w:type="dxa"/>
          </w:tcPr>
          <w:p w14:paraId="04C60A88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176" w:type="dxa"/>
            <w:gridSpan w:val="2"/>
          </w:tcPr>
          <w:p w14:paraId="3C8EADD1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08" w:type="dxa"/>
          </w:tcPr>
          <w:p w14:paraId="48AEFD6C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406" w:type="dxa"/>
            <w:gridSpan w:val="2"/>
          </w:tcPr>
          <w:p w14:paraId="7C3CF18C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95" w:type="dxa"/>
          </w:tcPr>
          <w:p w14:paraId="490B757B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</w:tr>
      <w:tr w:rsidR="00724F24" w14:paraId="0AC64D90" w14:textId="77777777" w:rsidTr="00724F24">
        <w:trPr>
          <w:trHeight w:val="237"/>
        </w:trPr>
        <w:tc>
          <w:tcPr>
            <w:tcW w:w="1175" w:type="dxa"/>
          </w:tcPr>
          <w:p w14:paraId="01A81463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175" w:type="dxa"/>
            <w:gridSpan w:val="2"/>
          </w:tcPr>
          <w:p w14:paraId="2822DC5A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07" w:type="dxa"/>
          </w:tcPr>
          <w:p w14:paraId="5C6C3FFD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176" w:type="dxa"/>
            <w:gridSpan w:val="2"/>
          </w:tcPr>
          <w:p w14:paraId="3FDFA357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08" w:type="dxa"/>
          </w:tcPr>
          <w:p w14:paraId="018A1B46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406" w:type="dxa"/>
            <w:gridSpan w:val="2"/>
          </w:tcPr>
          <w:p w14:paraId="2A44F7AA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  <w:tc>
          <w:tcPr>
            <w:tcW w:w="1295" w:type="dxa"/>
          </w:tcPr>
          <w:p w14:paraId="32DE072E" w14:textId="77777777" w:rsidR="00DD0756" w:rsidRPr="00724F24" w:rsidRDefault="00DD0756" w:rsidP="00DD0756">
            <w:pPr>
              <w:spacing w:line="480" w:lineRule="auto"/>
              <w:rPr>
                <w:rFonts w:ascii="맑은 고딕" w:eastAsia="맑은 고딕" w:hAnsi="맑은 고딕"/>
                <w:sz w:val="18"/>
                <w:szCs w:val="18"/>
              </w:rPr>
            </w:pPr>
          </w:p>
        </w:tc>
      </w:tr>
    </w:tbl>
    <w:p w14:paraId="5160E28C" w14:textId="77777777" w:rsidR="00DD0756" w:rsidRPr="00DD0756" w:rsidRDefault="00DD0756" w:rsidP="00724F24">
      <w:pPr>
        <w:spacing w:line="480" w:lineRule="auto"/>
        <w:rPr>
          <w:rFonts w:eastAsia="맑은 고딕" w:hint="eastAsia"/>
          <w:lang w:eastAsia="ko-KR"/>
        </w:rPr>
      </w:pPr>
    </w:p>
    <w:sectPr w:rsidR="00DD0756" w:rsidRPr="00DD075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54146" w14:textId="77777777" w:rsidR="00BA24A7" w:rsidRDefault="00BA24A7" w:rsidP="00F53AC1">
      <w:pPr>
        <w:spacing w:after="0" w:line="240" w:lineRule="auto"/>
      </w:pPr>
      <w:r>
        <w:separator/>
      </w:r>
    </w:p>
  </w:endnote>
  <w:endnote w:type="continuationSeparator" w:id="0">
    <w:p w14:paraId="19B8505D" w14:textId="77777777" w:rsidR="00BA24A7" w:rsidRDefault="00BA24A7" w:rsidP="00F53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6F3DF" w14:textId="77777777" w:rsidR="00BA24A7" w:rsidRDefault="00BA24A7" w:rsidP="00F53AC1">
      <w:pPr>
        <w:spacing w:after="0" w:line="240" w:lineRule="auto"/>
      </w:pPr>
      <w:r>
        <w:separator/>
      </w:r>
    </w:p>
  </w:footnote>
  <w:footnote w:type="continuationSeparator" w:id="0">
    <w:p w14:paraId="061EEC69" w14:textId="77777777" w:rsidR="00BA24A7" w:rsidRDefault="00BA24A7" w:rsidP="00F53A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45132292">
    <w:abstractNumId w:val="8"/>
  </w:num>
  <w:num w:numId="2" w16cid:durableId="649477533">
    <w:abstractNumId w:val="6"/>
  </w:num>
  <w:num w:numId="3" w16cid:durableId="1778672447">
    <w:abstractNumId w:val="5"/>
  </w:num>
  <w:num w:numId="4" w16cid:durableId="1329214726">
    <w:abstractNumId w:val="4"/>
  </w:num>
  <w:num w:numId="5" w16cid:durableId="1502232931">
    <w:abstractNumId w:val="7"/>
  </w:num>
  <w:num w:numId="6" w16cid:durableId="1439905695">
    <w:abstractNumId w:val="3"/>
  </w:num>
  <w:num w:numId="7" w16cid:durableId="1432435297">
    <w:abstractNumId w:val="2"/>
  </w:num>
  <w:num w:numId="8" w16cid:durableId="804009913">
    <w:abstractNumId w:val="1"/>
  </w:num>
  <w:num w:numId="9" w16cid:durableId="109402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012E1"/>
    <w:rsid w:val="0015074B"/>
    <w:rsid w:val="0029639D"/>
    <w:rsid w:val="00326F90"/>
    <w:rsid w:val="0034595C"/>
    <w:rsid w:val="004E5BFE"/>
    <w:rsid w:val="005044B2"/>
    <w:rsid w:val="00724F24"/>
    <w:rsid w:val="007674F9"/>
    <w:rsid w:val="007E61CD"/>
    <w:rsid w:val="008410B3"/>
    <w:rsid w:val="00913593"/>
    <w:rsid w:val="0091359A"/>
    <w:rsid w:val="00AA1D8D"/>
    <w:rsid w:val="00B051DD"/>
    <w:rsid w:val="00B47730"/>
    <w:rsid w:val="00BA24A7"/>
    <w:rsid w:val="00C814C4"/>
    <w:rsid w:val="00CB0664"/>
    <w:rsid w:val="00DD0756"/>
    <w:rsid w:val="00F53AC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2DA2609"/>
  <w14:defaultImageDpi w14:val="300"/>
  <w15:docId w15:val="{677669E0-550B-4002-8513-37028120E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1012E1"/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머리글 Char"/>
    <w:basedOn w:val="a2"/>
    <w:link w:val="a5"/>
    <w:uiPriority w:val="99"/>
    <w:rsid w:val="00E618BF"/>
  </w:style>
  <w:style w:type="paragraph" w:styleId="a6">
    <w:name w:val="footer"/>
    <w:basedOn w:val="a1"/>
    <w:link w:val="Char0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바닥글 Char"/>
    <w:basedOn w:val="a2"/>
    <w:link w:val="a6"/>
    <w:uiPriority w:val="99"/>
    <w:rsid w:val="00E618BF"/>
  </w:style>
  <w:style w:type="paragraph" w:styleId="a7">
    <w:name w:val="No Spacing"/>
    <w:uiPriority w:val="1"/>
    <w:qFormat/>
    <w:rsid w:val="00FC693F"/>
    <w:pPr>
      <w:spacing w:after="0" w:line="240" w:lineRule="auto"/>
    </w:pPr>
  </w:style>
  <w:style w:type="character" w:customStyle="1" w:styleId="1Char">
    <w:name w:val="제목 1 Char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제목 2 Char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Title"/>
    <w:basedOn w:val="a1"/>
    <w:next w:val="a1"/>
    <w:link w:val="Char1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2"/>
    <w:link w:val="a8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Subtitle"/>
    <w:basedOn w:val="a1"/>
    <w:next w:val="a1"/>
    <w:link w:val="Char2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부제 Char"/>
    <w:basedOn w:val="a2"/>
    <w:link w:val="a9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b">
    <w:name w:val="Body Text"/>
    <w:basedOn w:val="a1"/>
    <w:link w:val="Char3"/>
    <w:uiPriority w:val="99"/>
    <w:unhideWhenUsed/>
    <w:rsid w:val="00AA1D8D"/>
    <w:pPr>
      <w:spacing w:after="120"/>
    </w:pPr>
  </w:style>
  <w:style w:type="character" w:customStyle="1" w:styleId="Char3">
    <w:name w:val="본문 Char"/>
    <w:basedOn w:val="a2"/>
    <w:link w:val="ab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본문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본문 3 Char"/>
    <w:basedOn w:val="a2"/>
    <w:link w:val="32"/>
    <w:uiPriority w:val="99"/>
    <w:rsid w:val="00AA1D8D"/>
    <w:rPr>
      <w:sz w:val="16"/>
      <w:szCs w:val="16"/>
    </w:rPr>
  </w:style>
  <w:style w:type="paragraph" w:styleId="ac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d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e">
    <w:name w:val="macro"/>
    <w:link w:val="Char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4">
    <w:name w:val="매크로 텍스트 Char"/>
    <w:basedOn w:val="a2"/>
    <w:link w:val="ae"/>
    <w:uiPriority w:val="99"/>
    <w:rsid w:val="0029639D"/>
    <w:rPr>
      <w:rFonts w:ascii="Courier" w:hAnsi="Courier"/>
      <w:sz w:val="20"/>
      <w:szCs w:val="20"/>
    </w:rPr>
  </w:style>
  <w:style w:type="paragraph" w:styleId="af">
    <w:name w:val="Quote"/>
    <w:basedOn w:val="a1"/>
    <w:next w:val="a1"/>
    <w:link w:val="Char5"/>
    <w:uiPriority w:val="29"/>
    <w:qFormat/>
    <w:rsid w:val="00FC693F"/>
    <w:rPr>
      <w:i/>
      <w:iCs/>
      <w:color w:val="000000" w:themeColor="text1"/>
    </w:rPr>
  </w:style>
  <w:style w:type="character" w:customStyle="1" w:styleId="Char5">
    <w:name w:val="인용 Char"/>
    <w:basedOn w:val="a2"/>
    <w:link w:val="af"/>
    <w:uiPriority w:val="29"/>
    <w:rsid w:val="00FC693F"/>
    <w:rPr>
      <w:i/>
      <w:iCs/>
      <w:color w:val="000000" w:themeColor="text1"/>
    </w:rPr>
  </w:style>
  <w:style w:type="character" w:customStyle="1" w:styleId="4Char">
    <w:name w:val="제목 4 Char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1">
    <w:name w:val="Strong"/>
    <w:basedOn w:val="a2"/>
    <w:uiPriority w:val="22"/>
    <w:qFormat/>
    <w:rsid w:val="00FC693F"/>
    <w:rPr>
      <w:b/>
      <w:bCs/>
    </w:rPr>
  </w:style>
  <w:style w:type="character" w:styleId="af2">
    <w:name w:val="Emphasis"/>
    <w:basedOn w:val="a2"/>
    <w:uiPriority w:val="20"/>
    <w:qFormat/>
    <w:rsid w:val="00FC693F"/>
    <w:rPr>
      <w:i/>
      <w:iCs/>
    </w:rPr>
  </w:style>
  <w:style w:type="paragraph" w:styleId="af3">
    <w:name w:val="Intense Quote"/>
    <w:basedOn w:val="a1"/>
    <w:next w:val="a1"/>
    <w:link w:val="Char6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6">
    <w:name w:val="강한 인용 Char"/>
    <w:basedOn w:val="a2"/>
    <w:link w:val="af3"/>
    <w:uiPriority w:val="30"/>
    <w:rsid w:val="00FC693F"/>
    <w:rPr>
      <w:b/>
      <w:bCs/>
      <w:i/>
      <w:iCs/>
      <w:color w:val="4F81BD" w:themeColor="accent1"/>
    </w:rPr>
  </w:style>
  <w:style w:type="character" w:styleId="af4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5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6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7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8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9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a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b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c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0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5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d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e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0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Kim, Soomin (Seoul)</cp:lastModifiedBy>
  <cp:revision>4</cp:revision>
  <dcterms:created xsi:type="dcterms:W3CDTF">2025-12-10T04:19:00Z</dcterms:created>
  <dcterms:modified xsi:type="dcterms:W3CDTF">2025-12-10T04:22:00Z</dcterms:modified>
  <cp:category/>
</cp:coreProperties>
</file>